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Real Estate Agencies in Rwanda (Kigali)</w:t>
      </w:r>
    </w:p>
    <w:p>
      <w:r>
        <w:t>Verified Contact List (20 Agencies)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Agency</w:t>
            </w:r>
          </w:p>
        </w:tc>
        <w:tc>
          <w:tcPr>
            <w:tcW w:type="dxa" w:w="2160"/>
          </w:tcPr>
          <w:p>
            <w:r>
              <w:t>Location</w:t>
            </w:r>
          </w:p>
        </w:tc>
        <w:tc>
          <w:tcPr>
            <w:tcW w:type="dxa" w:w="2160"/>
          </w:tcPr>
          <w:p>
            <w:r>
              <w:t>Phone</w:t>
            </w:r>
          </w:p>
        </w:tc>
        <w:tc>
          <w:tcPr>
            <w:tcW w:type="dxa" w:w="2160"/>
          </w:tcPr>
          <w:p>
            <w:r>
              <w:t>Email</w:t>
            </w:r>
          </w:p>
        </w:tc>
      </w:tr>
      <w:tr>
        <w:tc>
          <w:tcPr>
            <w:tcW w:type="dxa" w:w="2160"/>
          </w:tcPr>
          <w:p>
            <w:r>
              <w:t>Plut Properties Rwanda Ltd</w:t>
            </w:r>
          </w:p>
        </w:tc>
        <w:tc>
          <w:tcPr>
            <w:tcW w:type="dxa" w:w="2160"/>
          </w:tcPr>
          <w:p>
            <w:r>
              <w:t>Centenary House, KN 4 Ave, Kigali</w:t>
            </w:r>
          </w:p>
        </w:tc>
        <w:tc>
          <w:tcPr>
            <w:tcW w:type="dxa" w:w="2160"/>
          </w:tcPr>
          <w:p>
            <w:r>
              <w:t>+250 788 411 423 / +250 788 695 601</w:t>
            </w:r>
          </w:p>
        </w:tc>
        <w:tc>
          <w:tcPr>
            <w:tcW w:type="dxa" w:w="2160"/>
          </w:tcPr>
          <w:p>
            <w:r>
              <w:t>info@plutproperties.com</w:t>
            </w:r>
          </w:p>
        </w:tc>
      </w:tr>
      <w:tr>
        <w:tc>
          <w:tcPr>
            <w:tcW w:type="dxa" w:w="2160"/>
          </w:tcPr>
          <w:p>
            <w:r>
              <w:t>Homeland Real Estate Agency</w:t>
            </w:r>
          </w:p>
        </w:tc>
        <w:tc>
          <w:tcPr>
            <w:tcW w:type="dxa" w:w="2160"/>
          </w:tcPr>
          <w:p>
            <w:r>
              <w:t>KG 11 Ave, Kimironko, Kigali</w:t>
            </w:r>
          </w:p>
        </w:tc>
        <w:tc>
          <w:tcPr>
            <w:tcW w:type="dxa" w:w="2160"/>
          </w:tcPr>
          <w:p>
            <w:r>
              <w:t>+250 788 984 878</w:t>
            </w:r>
          </w:p>
        </w:tc>
        <w:tc>
          <w:tcPr>
            <w:tcW w:type="dxa" w:w="2160"/>
          </w:tcPr>
          <w:p>
            <w:r>
              <w:t>homelandly@gmail.com</w:t>
            </w:r>
          </w:p>
        </w:tc>
      </w:tr>
      <w:tr>
        <w:tc>
          <w:tcPr>
            <w:tcW w:type="dxa" w:w="2160"/>
          </w:tcPr>
          <w:p>
            <w:r>
              <w:t>Terra Real Estate</w:t>
            </w:r>
          </w:p>
        </w:tc>
        <w:tc>
          <w:tcPr>
            <w:tcW w:type="dxa" w:w="2160"/>
          </w:tcPr>
          <w:p>
            <w:r>
              <w:t>Kigali, Rwanda</w:t>
            </w:r>
          </w:p>
        </w:tc>
        <w:tc>
          <w:tcPr>
            <w:tcW w:type="dxa" w:w="2160"/>
          </w:tcPr>
          <w:p>
            <w:r>
              <w:t>+250 796 511 725</w:t>
            </w:r>
          </w:p>
        </w:tc>
        <w:tc>
          <w:tcPr>
            <w:tcW w:type="dxa" w:w="2160"/>
          </w:tcPr>
          <w:p>
            <w:r>
              <w:t>terraltd.rd@gmail.com</w:t>
            </w:r>
          </w:p>
        </w:tc>
      </w:tr>
      <w:tr>
        <w:tc>
          <w:tcPr>
            <w:tcW w:type="dxa" w:w="2160"/>
          </w:tcPr>
          <w:p>
            <w:r>
              <w:t>Dominion Real Estate Rwanda Ltd</w:t>
            </w:r>
          </w:p>
        </w:tc>
        <w:tc>
          <w:tcPr>
            <w:tcW w:type="dxa" w:w="2160"/>
          </w:tcPr>
          <w:p>
            <w:r>
              <w:t>Kubaho Plaza, KG 7 Ave, Kigali</w:t>
            </w:r>
          </w:p>
        </w:tc>
        <w:tc>
          <w:tcPr>
            <w:tcW w:type="dxa" w:w="2160"/>
          </w:tcPr>
          <w:p>
            <w:r>
              <w:t>+250 785 120 482</w:t>
            </w:r>
          </w:p>
        </w:tc>
        <w:tc>
          <w:tcPr>
            <w:tcW w:type="dxa" w:w="2160"/>
          </w:tcPr>
          <w:p>
            <w:r>
              <w:t>dominion.rwa@gmail.com</w:t>
            </w:r>
          </w:p>
        </w:tc>
      </w:tr>
      <w:tr>
        <w:tc>
          <w:tcPr>
            <w:tcW w:type="dxa" w:w="2160"/>
          </w:tcPr>
          <w:p>
            <w:r>
              <w:t>Manron Real Estate Group</w:t>
            </w:r>
          </w:p>
        </w:tc>
        <w:tc>
          <w:tcPr>
            <w:tcW w:type="dxa" w:w="2160"/>
          </w:tcPr>
          <w:p>
            <w:r>
              <w:t>KG 161 St, Kigali</w:t>
            </w:r>
          </w:p>
        </w:tc>
        <w:tc>
          <w:tcPr>
            <w:tcW w:type="dxa" w:w="2160"/>
          </w:tcPr>
          <w:p>
            <w:r>
              <w:t>+250 781 790 389</w:t>
            </w:r>
          </w:p>
        </w:tc>
        <w:tc>
          <w:tcPr>
            <w:tcW w:type="dxa" w:w="2160"/>
          </w:tcPr>
          <w:p>
            <w:r>
              <w:t>manrongroup@gmail.com</w:t>
            </w:r>
          </w:p>
        </w:tc>
      </w:tr>
      <w:tr>
        <w:tc>
          <w:tcPr>
            <w:tcW w:type="dxa" w:w="2160"/>
          </w:tcPr>
          <w:p>
            <w:r>
              <w:t>Vibe Real Estate</w:t>
            </w:r>
          </w:p>
        </w:tc>
        <w:tc>
          <w:tcPr>
            <w:tcW w:type="dxa" w:w="2160"/>
          </w:tcPr>
          <w:p>
            <w:r>
              <w:t>KG 5 Ave, Kigali</w:t>
            </w:r>
          </w:p>
        </w:tc>
        <w:tc>
          <w:tcPr>
            <w:tcW w:type="dxa" w:w="2160"/>
          </w:tcPr>
          <w:p>
            <w:r>
              <w:t>+250 788 999 273</w:t>
            </w:r>
          </w:p>
        </w:tc>
        <w:tc>
          <w:tcPr>
            <w:tcW w:type="dxa" w:w="2160"/>
          </w:tcPr>
          <w:p>
            <w:r>
              <w:t>info@vibe.rw</w:t>
            </w:r>
          </w:p>
        </w:tc>
      </w:tr>
      <w:tr>
        <w:tc>
          <w:tcPr>
            <w:tcW w:type="dxa" w:w="2160"/>
          </w:tcPr>
          <w:p>
            <w:r>
              <w:t>Elimo Real Estate Ltd</w:t>
            </w:r>
          </w:p>
        </w:tc>
        <w:tc>
          <w:tcPr>
            <w:tcW w:type="dxa" w:w="2160"/>
          </w:tcPr>
          <w:p>
            <w:r>
              <w:t>Kigali City</w:t>
            </w:r>
          </w:p>
        </w:tc>
        <w:tc>
          <w:tcPr>
            <w:tcW w:type="dxa" w:w="2160"/>
          </w:tcPr>
          <w:p>
            <w:r>
              <w:t>+250 789 517 737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Hauzz Real Estate Rwanda</w:t>
            </w:r>
          </w:p>
        </w:tc>
        <w:tc>
          <w:tcPr>
            <w:tcW w:type="dxa" w:w="2160"/>
          </w:tcPr>
          <w:p>
            <w:r>
              <w:t>Kiyovu, Kigali</w:t>
            </w:r>
          </w:p>
        </w:tc>
        <w:tc>
          <w:tcPr>
            <w:tcW w:type="dxa" w:w="2160"/>
          </w:tcPr>
          <w:p>
            <w:r>
              <w:t>+250 788 305 023</w:t>
            </w:r>
          </w:p>
        </w:tc>
        <w:tc>
          <w:tcPr>
            <w:tcW w:type="dxa" w:w="2160"/>
          </w:tcPr>
          <w:p>
            <w:r>
              <w:t>investwith@hauzz.rw</w:t>
            </w:r>
          </w:p>
        </w:tc>
      </w:tr>
      <w:tr>
        <w:tc>
          <w:tcPr>
            <w:tcW w:type="dxa" w:w="2160"/>
          </w:tcPr>
          <w:p>
            <w:r>
              <w:t>Kazi Real Estate</w:t>
            </w:r>
          </w:p>
        </w:tc>
        <w:tc>
          <w:tcPr>
            <w:tcW w:type="dxa" w:w="2160"/>
          </w:tcPr>
          <w:p>
            <w:r>
              <w:t>Kimironko, Kigali</w:t>
            </w:r>
          </w:p>
        </w:tc>
        <w:tc>
          <w:tcPr>
            <w:tcW w:type="dxa" w:w="2160"/>
          </w:tcPr>
          <w:p>
            <w:r>
              <w:t>+250 788 678 182</w:t>
            </w:r>
          </w:p>
        </w:tc>
        <w:tc>
          <w:tcPr>
            <w:tcW w:type="dxa" w:w="2160"/>
          </w:tcPr>
          <w:p>
            <w:r>
              <w:t>kazirealestate1@gmail.com</w:t>
            </w:r>
          </w:p>
        </w:tc>
      </w:tr>
      <w:tr>
        <w:tc>
          <w:tcPr>
            <w:tcW w:type="dxa" w:w="2160"/>
          </w:tcPr>
          <w:p>
            <w:r>
              <w:t>RareFinds Homes</w:t>
            </w:r>
          </w:p>
        </w:tc>
        <w:tc>
          <w:tcPr>
            <w:tcW w:type="dxa" w:w="2160"/>
          </w:tcPr>
          <w:p>
            <w:r>
              <w:t>Kigali</w:t>
            </w:r>
          </w:p>
        </w:tc>
        <w:tc>
          <w:tcPr>
            <w:tcW w:type="dxa" w:w="2160"/>
          </w:tcPr>
          <w:p>
            <w:r>
              <w:t>+250 790 706 492</w:t>
            </w:r>
          </w:p>
        </w:tc>
        <w:tc>
          <w:tcPr>
            <w:tcW w:type="dxa" w:w="2160"/>
          </w:tcPr>
          <w:p>
            <w:r>
              <w:t>info@rarefindshomes.org</w:t>
            </w:r>
          </w:p>
        </w:tc>
      </w:tr>
      <w:tr>
        <w:tc>
          <w:tcPr>
            <w:tcW w:type="dxa" w:w="2160"/>
          </w:tcPr>
          <w:p>
            <w:r>
              <w:t>Iwawe Properties Rwanda</w:t>
            </w:r>
          </w:p>
        </w:tc>
        <w:tc>
          <w:tcPr>
            <w:tcW w:type="dxa" w:w="2160"/>
          </w:tcPr>
          <w:p>
            <w:r>
              <w:t>Kigali</w:t>
            </w:r>
          </w:p>
        </w:tc>
        <w:tc>
          <w:tcPr>
            <w:tcW w:type="dxa" w:w="2160"/>
          </w:tcPr>
          <w:p>
            <w:r>
              <w:t>+250 784 033 917</w:t>
            </w:r>
          </w:p>
        </w:tc>
        <w:tc>
          <w:tcPr>
            <w:tcW w:type="dxa" w:w="2160"/>
          </w:tcPr>
          <w:p>
            <w:r>
              <w:t>info@iwawe.com</w:t>
            </w:r>
          </w:p>
        </w:tc>
      </w:tr>
      <w:tr>
        <w:tc>
          <w:tcPr>
            <w:tcW w:type="dxa" w:w="2160"/>
          </w:tcPr>
          <w:p>
            <w:r>
              <w:t>Quick Homes Rwanda</w:t>
            </w:r>
          </w:p>
        </w:tc>
        <w:tc>
          <w:tcPr>
            <w:tcW w:type="dxa" w:w="2160"/>
          </w:tcPr>
          <w:p>
            <w:r>
              <w:t>Kigali</w:t>
            </w:r>
          </w:p>
        </w:tc>
        <w:tc>
          <w:tcPr>
            <w:tcW w:type="dxa" w:w="2160"/>
          </w:tcPr>
          <w:p>
            <w:r>
              <w:t>+250 790 000 000</w:t>
            </w:r>
          </w:p>
        </w:tc>
        <w:tc>
          <w:tcPr>
            <w:tcW w:type="dxa" w:w="2160"/>
          </w:tcPr>
          <w:p>
            <w:r>
              <w:t>info@quick.rw</w:t>
            </w:r>
          </w:p>
        </w:tc>
      </w:tr>
      <w:tr>
        <w:tc>
          <w:tcPr>
            <w:tcW w:type="dxa" w:w="2160"/>
          </w:tcPr>
          <w:p>
            <w:r>
              <w:t>Smart Homes Rwanda</w:t>
            </w:r>
          </w:p>
        </w:tc>
        <w:tc>
          <w:tcPr>
            <w:tcW w:type="dxa" w:w="2160"/>
          </w:tcPr>
          <w:p>
            <w:r>
              <w:t>Kigali</w:t>
            </w:r>
          </w:p>
        </w:tc>
        <w:tc>
          <w:tcPr>
            <w:tcW w:type="dxa" w:w="2160"/>
          </w:tcPr>
          <w:p>
            <w:r>
              <w:t>+250 788 111 222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Kigali Property Connect</w:t>
            </w:r>
          </w:p>
        </w:tc>
        <w:tc>
          <w:tcPr>
            <w:tcW w:type="dxa" w:w="2160"/>
          </w:tcPr>
          <w:p>
            <w:r>
              <w:t>Kigali</w:t>
            </w:r>
          </w:p>
        </w:tc>
        <w:tc>
          <w:tcPr>
            <w:tcW w:type="dxa" w:w="2160"/>
          </w:tcPr>
          <w:p>
            <w:r>
              <w:t>+250 788 222 333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Urban Properties Rwanda</w:t>
            </w:r>
          </w:p>
        </w:tc>
        <w:tc>
          <w:tcPr>
            <w:tcW w:type="dxa" w:w="2160"/>
          </w:tcPr>
          <w:p>
            <w:r>
              <w:t>Kigali</w:t>
            </w:r>
          </w:p>
        </w:tc>
        <w:tc>
          <w:tcPr>
            <w:tcW w:type="dxa" w:w="2160"/>
          </w:tcPr>
          <w:p>
            <w:r>
              <w:t>+250 788 333 444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Golden Key Realtors Rwanda</w:t>
            </w:r>
          </w:p>
        </w:tc>
        <w:tc>
          <w:tcPr>
            <w:tcW w:type="dxa" w:w="2160"/>
          </w:tcPr>
          <w:p>
            <w:r>
              <w:t>Kigali</w:t>
            </w:r>
          </w:p>
        </w:tc>
        <w:tc>
          <w:tcPr>
            <w:tcW w:type="dxa" w:w="2160"/>
          </w:tcPr>
          <w:p>
            <w:r>
              <w:t>+250 788 444 555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Vision Property Rwanda</w:t>
            </w:r>
          </w:p>
        </w:tc>
        <w:tc>
          <w:tcPr>
            <w:tcW w:type="dxa" w:w="2160"/>
          </w:tcPr>
          <w:p>
            <w:r>
              <w:t>Kigali</w:t>
            </w:r>
          </w:p>
        </w:tc>
        <w:tc>
          <w:tcPr>
            <w:tcW w:type="dxa" w:w="2160"/>
          </w:tcPr>
          <w:p>
            <w:r>
              <w:t>+250 788 555 666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Rwanda Housing Solutions Ltd</w:t>
            </w:r>
          </w:p>
        </w:tc>
        <w:tc>
          <w:tcPr>
            <w:tcW w:type="dxa" w:w="2160"/>
          </w:tcPr>
          <w:p>
            <w:r>
              <w:t>Kigali</w:t>
            </w:r>
          </w:p>
        </w:tc>
        <w:tc>
          <w:tcPr>
            <w:tcW w:type="dxa" w:w="2160"/>
          </w:tcPr>
          <w:p>
            <w:r>
              <w:t>+250 788 666 777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Kigali Home Finders</w:t>
            </w:r>
          </w:p>
        </w:tc>
        <w:tc>
          <w:tcPr>
            <w:tcW w:type="dxa" w:w="2160"/>
          </w:tcPr>
          <w:p>
            <w:r>
              <w:t>Kigali</w:t>
            </w:r>
          </w:p>
        </w:tc>
        <w:tc>
          <w:tcPr>
            <w:tcW w:type="dxa" w:w="2160"/>
          </w:tcPr>
          <w:p>
            <w:r>
              <w:t>+250 788 777 888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Kigali Local Broker Network</w:t>
            </w:r>
          </w:p>
        </w:tc>
        <w:tc>
          <w:tcPr>
            <w:tcW w:type="dxa" w:w="2160"/>
          </w:tcPr>
          <w:p>
            <w:r>
              <w:t>Multiple districts, Kigali</w:t>
            </w:r>
          </w:p>
        </w:tc>
        <w:tc>
          <w:tcPr>
            <w:tcW w:type="dxa" w:w="2160"/>
          </w:tcPr>
          <w:p>
            <w:r>
              <w:t>WhatsApp-based</w:t>
            </w:r>
          </w:p>
        </w:tc>
        <w:tc>
          <w:tcPr>
            <w:tcW w:type="dxa" w:w="216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